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Allgemein Grand Hotel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9019526" name="9cbb3f30-0b1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818883" name="9cbb3f30-0b12-11f1-866a-27e693633c4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7293459" name="f1e42160-0b1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420077" name="f1e42160-0b13-11f1-866a-27e693633c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7884256" name="0afb2a4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940837" name="0afb2a40-0b14-11f1-866a-27e693633c4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7585256" name="bace26c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42416" name="bace26c0-0b14-11f1-866a-27e693633c4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0125627" name="7f4d6d1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549892" name="7f4d6d10-0b17-11f1-866a-27e693633c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1575515" name="d250a59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666346" name="d250a590-0b17-11f1-866a-27e693633c4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0573393" name="06fc889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286928" name="06fc8890-0b18-11f1-866a-27e693633c4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3133180" name="eae31fb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477744" name="eae31fb0-0b18-11f1-866a-27e693633c4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3324887" name="34da84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646548" name="34da84a0-0b19-11f1-866a-27e693633c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631750" name="7aed837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302937" name="7aed8370-0b19-11f1-866a-27e693633c4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48738" name="c446376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117807" name="c4463760-0b19-11f1-866a-27e693633c4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0420433" name="2459187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682857" name="24591870-0b1a-11f1-866a-27e693633c4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2903527" name="b3028ca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639917" name="b3028ca0-0b1a-11f1-866a-27e693633c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1136734" name="e92c723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649434" name="e92c7230-0b1c-11f1-866a-27e693633c4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0538011" name="0da6ac2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88065" name="0da6ac20-0b1d-11f1-866a-27e693633c4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9269264" name="34962bd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446058" name="34962bd0-0b1d-11f1-866a-27e693633c4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4592377" name="4024962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05985" name="40249620-0b1e-11f1-866a-27e693633c4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1627642" name="3aa43dd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629820" name="3aa43dd0-0b1f-11f1-866a-27e693633c4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7128994" name="eca68b8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799102" name="eca68b80-0b21-11f1-866a-27e693633c4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4014675" name="f696f2b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84587" name="f696f2b0-0b21-11f1-866a-27e693633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8392926" name="1eb7ed8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49215" name="1eb7ed80-0b22-11f1-866a-27e693633c4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7338118" name="6d16fce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420210" name="6d16fce0-0b23-11f1-866a-27e693633c4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2381056" name="97ecb77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288729" name="97ecb770-0b23-11f1-866a-27e693633c4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3082214" name="3e51ea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218737" name="3e51ea40-0b24-11f1-866a-27e693633c4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8002152" name="65c62a5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526445" name="65c62a50-0b24-11f1-866a-27e693633c4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0097279" name="538a8f6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535325" name="538a8f60-0b43-11f1-866a-27e693633c4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3319074" name="922a0de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860478" name="922a0de0-0b43-11f1-866a-27e693633c4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6950792" name="a64dffc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631623" name="a64dffc0-0b43-11f1-866a-27e693633c4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3712556" name="b28a79d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020781" name="b28a79d0-0b43-11f1-866a-27e693633c4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1526516" name="c42bb87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377159" name="c42bb870-0b43-11f1-866a-27e693633c4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8314837" name="d5800f9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655251" name="d5800f90-0b43-11f1-866a-27e693633c4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6686631" name="faf4880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204229" name="faf48800-0b43-11f1-866a-27e693633c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4745025" name="0d4392d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938906" name="0d4392d0-0b44-11f1-866a-27e693633c4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ursprüngliche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5757254" name="1b35ac2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987683" name="1b35ac20-0b44-11f1-866a-27e693633c4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4307209" name="fdcf51b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400504" name="fdcf51b0-0b14-11f1-866a-27e693633c4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7252775" name="2f52566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432842" name="2f525660-0b15-11f1-866a-27e693633c4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1004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9527167" name="62f247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652361" name="62f247a0-0b15-11f1-866a-27e693633c4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10679016" name="79ac26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037584" name="79ac26a0-0b15-11f1-866a-27e693633c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8545807" name="393b9c3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593416" name="393b9c30-0b16-11f1-866a-27e693633c4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7438619" name="8bca19e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385475" name="8bca19e0-0b16-11f1-866a-27e693633c4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4437825" name="55810c3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467115" name="55810c30-0b17-11f1-866a-27e693633c4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0517151" name="a331818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540629" name="a3318180-0b17-11f1-866a-27e693633c4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283290" name="ecfe540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757336" name="ecfe5400-0b17-11f1-866a-27e693633c4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4817034" name="de7b01c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998692" name="de7b01c0-0b18-11f1-866a-27e693633c4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9013410" name="1e18413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90535" name="1e184130-0b19-11f1-866a-27e693633c4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5863618" name="526450f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354852" name="526450f0-0b19-11f1-866a-27e693633c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7868993" name="913518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353397" name="913518a0-0b19-11f1-866a-27e693633c4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5471147" name="06d2325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599339" name="06d23250-0b1a-11f1-866a-27e693633c4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6429635" name="a091f01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022337" name="a091f010-0b1a-11f1-866a-27e693633c42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102650" name="7d1dc99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107224" name="7d1dc990-0b1c-11f1-866a-27e693633c42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6710971" name="fc28acf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753512" name="fc28acf0-0b1c-11f1-866a-27e693633c42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2118696" name="27f08fb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618529" name="27f08fb0-0b1d-11f1-866a-27e693633c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0336259" name="08d35cb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17304" name="08d35cb0-0b1e-11f1-866a-27e693633c4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5871491" name="2b2d009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744056" name="2b2d0090-0b1e-11f1-866a-27e693633c4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1110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9880865" name="1a0c472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359346" name="1a0c4720-0b1f-11f1-866a-27e693633c4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1107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4519774" name="a42cc5e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976858" name="a42cc5e0-0b21-11f1-866a-27e693633c4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5776069" name="dd9bfd5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038817" name="dd9bfd50-0b21-11f1-866a-27e693633c42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1106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2428777" name="0d8a0a2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864372" name="0d8a0a20-0b22-11f1-866a-27e693633c4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7306095" name="4b16c3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152274" name="4b16c3a0-0b23-11f1-866a-27e693633c4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8797595" name="7f091a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562098" name="7f091aa0-0b23-11f1-866a-27e693633c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1946669" name="1648e4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915791" name="1648e440-0b24-11f1-866a-27e693633c42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8751947" name="5740d1b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258725" name="5740d1b0-0b24-11f1-866a-27e693633c4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8728066" name="88ec6f3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602428" name="88ec6f30-0b33-11f1-866a-27e693633c42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5242335" name="a39d03d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072143" name="a39d03d0-0b33-11f1-866a-27e693633c42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9373026" name="b475e96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628268" name="b475e960-0b33-11f1-866a-27e693633c42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0824475" name="c12c757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155726" name="c12c7570-0b33-11f1-866a-27e693633c4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9283802" name="ce4322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212512" name="ce4322e0-0b33-11f1-866a-27e693633c42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2599451" name="e47bc3f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406435" name="e47bc3f0-0b33-11f1-866a-27e693633c42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1914829" name="f79aa1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759966" name="f79aa1e0-0b33-11f1-866a-27e693633c42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910684" name="095c39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28959" name="095c39c0-0b34-11f1-866a-27e693633c4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0016857" name="15ade98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030827" name="15ade980-0b34-11f1-866a-27e693633c42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2008948" name="2989d5e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562281" name="2989d5e0-0b34-11f1-866a-27e693633c42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4350681" name="3a9dc8a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991973" name="3a9dc8a0-0b34-11f1-866a-27e693633c42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4590050" name="48b67c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981934" name="48b67cc0-0b34-11f1-866a-27e693633c42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9039619" name="56c4f7b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936831" name="56c4f7b0-0b34-11f1-866a-27e693633c4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8992896" name="9060bd6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217061" name="9060bd60-0b34-11f1-866a-27e693633c4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4613168" name="05c2c9e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993305" name="05c2c9e0-0b35-11f1-866a-27e693633c4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6564373" name="1830322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90750" name="18303220-0b35-11f1-866a-27e693633c42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9640636" name="2b7b77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257595" name="2b7b7740-0b35-11f1-866a-27e693633c4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8558727" name="3a5f1c8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304230" name="3a5f1c80-0b35-11f1-866a-27e693633c4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0477315" name="4a8ec9c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630766" name="4a8ec9c0-0b35-11f1-866a-27e693633c4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1795885" name="5ad448f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851257" name="5ad448f0-0b35-11f1-866a-27e693633c42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4385036" name="69ce0e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805175" name="69ce0e40-0b35-11f1-866a-27e693633c42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7934403" name="91c6727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161157" name="91c67270-0b35-11f1-866a-27e693633c4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9574466" name="d878376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493809" name="d8783760-0b37-11f1-866a-27e693633c42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3601143" name="fd6d6db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124087" name="fd6d6db0-0b37-11f1-866a-27e693633c42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3506653" name="0b3087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072390" name="0b3087c0-0b38-11f1-866a-27e693633c42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1308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70304" name="1d5a5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503717" name="1d5a5750-0b38-11f1-866a-27e693633c42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1310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2284768" name="299e4b7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47753" name="299e4b70-0b38-11f1-866a-27e693633c4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0742030" name="3f4b4e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419447" name="3f4b4e50-0b38-11f1-866a-27e693633c42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6146619" name="535ffdf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297651" name="535ffdf0-0b38-11f1-866a-27e693633c42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1327228" name="614dd1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870578" name="614dd180-0b38-11f1-866a-27e693633c4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1318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7130128" name="6fc98d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784953" name="6fc98d30-0b38-11f1-866a-27e693633c42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1320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0767394" name="7e1a1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193443" name="7e1a1a30-0b38-11f1-866a-27e693633c42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5432211" name="947c8a6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754374" name="947c8a60-0b38-11f1-866a-27e693633c42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4937191" name="ad195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811364" name="ad195a30-0b38-11f1-866a-27e693633c42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1321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570442" name="bde01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011418" name="bde01750-0b38-11f1-866a-27e693633c42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0852788" name="d20e90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819278" name="d20e9080-0b38-11f1-866a-27e693633c42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1317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4089076" name="e842c4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159038" name="e842c4c0-0b38-11f1-866a-27e693633c4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1315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1133540" name="faf3779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61659" name="faf37790-0b38-11f1-866a-27e693633c42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4428486" name="08cba04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833699" name="08cba040-0b39-11f1-866a-27e693633c42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1311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586775" name="30e7b91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378998" name="30e7b910-0b39-11f1-866a-27e693633c42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5031376" name="403f07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832407" name="403f07b0-0b39-11f1-866a-27e693633c42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1307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7020582" name="546877d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810178" name="546877d0-0b39-11f1-866a-27e693633c42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1305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2180414" name="6698b0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012003" name="6698b000-0b39-11f1-866a-27e693633c42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8462064" name="7eef28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268676" name="7eef2800-0b39-11f1-866a-27e693633c42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1301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5229499" name="94d6e9f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581251" name="94d6e9f0-0b39-11f1-866a-27e693633c42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7486163" name="a9cb4e6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367693" name="a9cb4e60-0b3d-11f1-866a-27e693633c42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7663664" name="cf3343b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798594" name="cf3343b0-0b3d-11f1-866a-27e693633c42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Geräte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1026423" name="e91e8c8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483080" name="e91e8c80-0b3d-11f1-866a-27e693633c42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4284202" name="82c73fd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097010" name="82c73fd0-0b3e-11f1-866a-27e693633c42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0226884" name="9d90176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392957" name="9d901760-0b3e-11f1-866a-27e693633c42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3986778" name="ade17d7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673477" name="ade17d70-0b3e-11f1-866a-27e693633c42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4456371" name="bfef398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410367" name="bfef3980-0b3e-11f1-866a-27e693633c42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3663286" name="cea36a5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899980" name="cea36a50-0b3e-11f1-866a-27e693633c4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122306" name="e18dcac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116536" name="e18dcac0-0b3e-11f1-866a-27e693633c42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2889404" name="22d3ff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700233" name="22d3ff40-0b3f-11f1-866a-27e693633c42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7868801" name="34e082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013071" name="34e082d0-0b3f-11f1-866a-27e693633c4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8089686" name="417f41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252082" name="417f4120-0b3f-11f1-866a-27e693633c42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226314" name="501b7d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294067" name="501b7d20-0b3f-11f1-866a-27e693633c42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9189209" name="650a60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114053" name="650a6020-0b3f-11f1-866a-27e693633c42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7874958" name="72204a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903111" name="72204a40-0b3f-11f1-866a-27e693633c42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6292519" name="8f96196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854402" name="8f961960-0b3f-11f1-866a-27e693633c42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5187914" name="a20619b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54794" name="a20619b0-0b3f-11f1-866a-27e693633c42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7375733" name="b192821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511370" name="b1928210-0b3f-11f1-866a-27e693633c42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9186328" name="c3cbe2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996001" name="c3cbe200-0b3f-11f1-866a-27e693633c42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8916135" name="d63d90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301714" name="d63d9000-0b3f-11f1-866a-27e693633c42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9850721" name="e4c83f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565028" name="e4c83fd0-0b3f-11f1-866a-27e693633c42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6563031" name="164243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737348" name="164243d0-0b40-11f1-866a-27e693633c42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8953776" name="2b6ef32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06434" name="2b6ef320-0b40-11f1-866a-27e693633c42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4933621" name="370cbc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166258" name="370cbc30-0b40-11f1-866a-27e693633c42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9705762" name="4ab00c6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938161" name="4ab00c60-0b40-11f1-866a-27e693633c42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2853640" name="5af9d1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021047" name="5af9d150-0b40-11f1-866a-27e693633c42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6782458" name="65aa06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600630" name="65aa0610-0b40-11f1-866a-27e693633c42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2075667" name="7c2fb5b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69196" name="7c2fb5b0-0b40-11f1-866a-27e693633c42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6575953" name="9bde5d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810861" name="9bde5dd0-0b40-11f1-866a-27e693633c42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238163" name="aebc62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39940" name="aebc6230-0b40-11f1-866a-27e693633c42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6611178" name="c64725c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153462" name="c64725c0-0b40-11f1-866a-27e693633c42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5060772" name="d3d3c68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163589" name="d3d3c680-0b40-11f1-866a-27e693633c42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7759395" name="36c8df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429308" name="36c8dff0-0b41-11f1-866a-27e693633c42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1249346" name="70f3511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908067" name="70f35110-0b41-11f1-866a-27e693633c42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7999880" name="7d2a25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620643" name="7d2a25d0-0b41-11f1-866a-27e693633c42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5478317" name="8aa428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552699" name="8aa428f0-0b41-11f1-866a-27e693633c42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9656194" name="94832b0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038606" name="94832b00-0b41-11f1-866a-27e693633c42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8013287" name="b653057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732201" name="b6530570-0b41-11f1-866a-27e693633c42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5283757" name="d8bfe3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577354" name="d8bfe330-0b41-11f1-866a-27e693633c42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8443351" name="f403de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76198" name="f403de30-0b41-11f1-866a-27e693633c42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7257415" name="05e2e92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223194" name="05e2e920-0b42-11f1-866a-27e693633c42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347984" name="253148d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250817" name="253148d0-0b42-11f1-866a-27e693633c42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3461699" name="35dc409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7167" name="35dc4090-0b42-11f1-866a-27e693633c42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Lüftungskasten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4068907" name="b46cc7d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420057" name="b46cc7d0-0b16-11f1-866a-27e693633c42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Allgemein Grand Hotel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6824702" name="49b1a17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480548" name="49b1a170-0b3b-11f1-866a-27e693633c42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Allgemein Grand Hotel </w:t>
            </w:r>
          </w:p>
          <w:p>
            <w:pPr>
              <w:spacing w:before="0" w:after="0" w:line="240" w:lineRule="auto"/>
            </w:pPr>
            <w:r>
              <w:t>UG Aufgang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2505680" name="62b6d00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357812" name="62b6d000-0b3b-11f1-866a-27e693633c42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5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 Hotel Flims Waldhaus</w:t>
          </w:r>
        </w:p>
        <w:p>
          <w:pPr>
            <w:spacing w:before="0" w:after="0"/>
          </w:pPr>
          <w:r>
            <w:t>735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footer.xml" Type="http://schemas.openxmlformats.org/officeDocument/2006/relationships/footer" Id="rId15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